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652C0" w14:textId="7B00CC37"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4451D2">
        <w:t xml:space="preserve">Bijlage </w:t>
      </w:r>
      <w:r w:rsidR="004451D2" w:rsidRPr="004451D2">
        <w:t>1</w:t>
      </w:r>
      <w:r w:rsidR="00CE64B6">
        <w:t>7</w:t>
      </w:r>
      <w:r w:rsidR="004451D2" w:rsidRPr="004451D2">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1C7652C1" w14:textId="77777777" w:rsidR="00A14104" w:rsidRDefault="00A14104" w:rsidP="00A14104">
      <w:r>
        <w:t xml:space="preserve">Model verklaring beschikbaarheid bekwaamheden onderaannemer. </w:t>
      </w:r>
    </w:p>
    <w:p w14:paraId="1C7652C2" w14:textId="77777777" w:rsidR="00A14104" w:rsidRDefault="00A14104" w:rsidP="00A14104"/>
    <w:p w14:paraId="1C7652C3" w14:textId="77777777" w:rsidR="00A14104" w:rsidRDefault="00A14104" w:rsidP="00A14104">
      <w:r>
        <w:t xml:space="preserve">Gegevens onderaannemer: </w:t>
      </w:r>
      <w:r>
        <w:rPr>
          <w:i/>
          <w:highlight w:val="lightGray"/>
        </w:rPr>
        <w:t>&lt;statutaire naam&gt;</w:t>
      </w:r>
    </w:p>
    <w:p w14:paraId="1C7652C4" w14:textId="77777777" w:rsidR="00A14104" w:rsidRDefault="00A14104" w:rsidP="00A14104"/>
    <w:p w14:paraId="1C7652C5" w14:textId="77777777" w:rsidR="00A14104" w:rsidRDefault="00A14104" w:rsidP="00A14104">
      <w:r>
        <w:t>Gevestigd te:</w:t>
      </w:r>
    </w:p>
    <w:p w14:paraId="1C7652C6" w14:textId="77777777" w:rsidR="00A14104" w:rsidRDefault="00A14104" w:rsidP="00A14104"/>
    <w:p w14:paraId="1C7652C7" w14:textId="77777777" w:rsidR="00A14104" w:rsidRDefault="00A14104" w:rsidP="00A14104">
      <w:r>
        <w:t>Naam:</w:t>
      </w:r>
    </w:p>
    <w:p w14:paraId="1C7652C8" w14:textId="77777777" w:rsidR="00A14104" w:rsidRDefault="00A14104" w:rsidP="00A14104"/>
    <w:p w14:paraId="1C7652C9" w14:textId="77777777" w:rsidR="00A14104" w:rsidRDefault="00A14104" w:rsidP="00A14104">
      <w:r>
        <w:t>Rechtsvorm:</w:t>
      </w:r>
    </w:p>
    <w:p w14:paraId="1C7652CA" w14:textId="77777777" w:rsidR="00A14104" w:rsidRDefault="00A14104" w:rsidP="00A14104"/>
    <w:p w14:paraId="1C7652CB" w14:textId="77777777" w:rsidR="00A14104" w:rsidRDefault="00A14104" w:rsidP="00A14104">
      <w:r>
        <w:t>Adresgegevens:</w:t>
      </w:r>
    </w:p>
    <w:p w14:paraId="1C7652CC" w14:textId="77777777" w:rsidR="00A14104" w:rsidRDefault="00A14104" w:rsidP="00A14104"/>
    <w:p w14:paraId="1C7652CD" w14:textId="77777777" w:rsidR="00A14104" w:rsidRDefault="00A14104" w:rsidP="00A14104">
      <w:r>
        <w:t>E-mail:</w:t>
      </w:r>
    </w:p>
    <w:p w14:paraId="1C7652CE" w14:textId="77777777" w:rsidR="00A14104" w:rsidRDefault="00A14104" w:rsidP="00A14104"/>
    <w:p w14:paraId="1C7652CF" w14:textId="77777777" w:rsidR="00A14104" w:rsidRDefault="00A14104" w:rsidP="00A14104">
      <w:r>
        <w:t>Fax:</w:t>
      </w:r>
    </w:p>
    <w:p w14:paraId="1C7652D0" w14:textId="77777777" w:rsidR="00A14104" w:rsidRDefault="00A14104" w:rsidP="00A14104"/>
    <w:p w14:paraId="1C7652D1" w14:textId="77777777" w:rsidR="00A14104" w:rsidRDefault="00A14104" w:rsidP="00A14104">
      <w:r>
        <w:t>Telefoon:</w:t>
      </w:r>
    </w:p>
    <w:p w14:paraId="1C7652D2" w14:textId="77777777" w:rsidR="00A14104" w:rsidRDefault="00A14104" w:rsidP="00A14104"/>
    <w:p w14:paraId="1C7652D3"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1C7652D4" w14:textId="77777777" w:rsidR="00A14104" w:rsidRDefault="00A14104" w:rsidP="00A14104"/>
    <w:p w14:paraId="1C7652D5"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1C7652D6"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C7652D7"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C7652D8" w14:textId="77777777" w:rsidR="00A14104" w:rsidRDefault="00A14104" w:rsidP="00A14104"/>
    <w:p w14:paraId="1C7652D9" w14:textId="77777777" w:rsidR="00A14104" w:rsidRDefault="00A14104" w:rsidP="00A14104">
      <w:r>
        <w:t>Aldus getekend te [</w:t>
      </w:r>
      <w:r>
        <w:rPr>
          <w:i/>
          <w:highlight w:val="lightGray"/>
        </w:rPr>
        <w:t>plaats</w:t>
      </w:r>
      <w:r>
        <w:t>], [</w:t>
      </w:r>
      <w:r>
        <w:rPr>
          <w:i/>
          <w:highlight w:val="lightGray"/>
        </w:rPr>
        <w:t>datum</w:t>
      </w:r>
      <w:r>
        <w:t>]</w:t>
      </w:r>
    </w:p>
    <w:p w14:paraId="1C7652DA" w14:textId="77777777" w:rsidR="00A14104" w:rsidRDefault="00A14104" w:rsidP="00A14104"/>
    <w:p w14:paraId="1C7652DB" w14:textId="77777777" w:rsidR="00A14104" w:rsidRDefault="00A14104" w:rsidP="00A14104">
      <w:r>
        <w:t>[</w:t>
      </w:r>
      <w:r>
        <w:rPr>
          <w:i/>
          <w:highlight w:val="lightGray"/>
        </w:rPr>
        <w:t>Onderaannemer</w:t>
      </w:r>
      <w:r>
        <w:t>],</w:t>
      </w:r>
    </w:p>
    <w:p w14:paraId="1C7652DC" w14:textId="77777777" w:rsidR="00A14104" w:rsidRDefault="00A14104" w:rsidP="00A14104"/>
    <w:p w14:paraId="1C7652DD" w14:textId="77777777" w:rsidR="00A14104" w:rsidRDefault="00A14104" w:rsidP="00A14104">
      <w:r>
        <w:t>[</w:t>
      </w:r>
      <w:r>
        <w:rPr>
          <w:i/>
          <w:highlight w:val="lightGray"/>
        </w:rPr>
        <w:t>naam vertegenwoordigingsbevoegd natuurlijk persoon</w:t>
      </w:r>
      <w:r>
        <w:t>]</w:t>
      </w:r>
    </w:p>
    <w:p w14:paraId="1C7652DE" w14:textId="77777777" w:rsidR="00A14104" w:rsidRDefault="00A14104" w:rsidP="00A14104"/>
    <w:p w14:paraId="1C7652DF" w14:textId="77777777" w:rsidR="00A14104" w:rsidRDefault="00A14104" w:rsidP="00A14104">
      <w:r>
        <w:t>[</w:t>
      </w:r>
      <w:r>
        <w:rPr>
          <w:i/>
          <w:highlight w:val="lightGray"/>
        </w:rPr>
        <w:t>functie</w:t>
      </w:r>
      <w:r>
        <w:t>]</w:t>
      </w:r>
    </w:p>
    <w:p w14:paraId="1C7652E0" w14:textId="77777777" w:rsidR="00A14104" w:rsidRDefault="00A14104" w:rsidP="00A14104"/>
    <w:p w14:paraId="1C7652E1" w14:textId="77777777" w:rsidR="00A14104" w:rsidRDefault="00A14104" w:rsidP="00A14104">
      <w:r>
        <w:t>[</w:t>
      </w:r>
      <w:r>
        <w:rPr>
          <w:i/>
          <w:highlight w:val="lightGray"/>
        </w:rPr>
        <w:t>handtekening</w:t>
      </w:r>
      <w:r>
        <w:t>]</w:t>
      </w:r>
    </w:p>
    <w:p w14:paraId="1C7652E2" w14:textId="77777777" w:rsidR="000B46D8" w:rsidRDefault="000B46D8"/>
    <w:sectPr w:rsidR="000B46D8" w:rsidSect="00177A29">
      <w:headerReference w:type="even" r:id="rId10"/>
      <w:headerReference w:type="default" r:id="rId11"/>
      <w:footerReference w:type="even" r:id="rId12"/>
      <w:footerReference w:type="default" r:id="rId13"/>
      <w:headerReference w:type="first" r:id="rId14"/>
      <w:footerReference w:type="first" r:id="rId15"/>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3F23D" w14:textId="77777777" w:rsidR="00BF77BA" w:rsidRDefault="00BF77BA" w:rsidP="004451D2">
      <w:pPr>
        <w:spacing w:line="240" w:lineRule="auto"/>
      </w:pPr>
      <w:r>
        <w:separator/>
      </w:r>
    </w:p>
  </w:endnote>
  <w:endnote w:type="continuationSeparator" w:id="0">
    <w:p w14:paraId="68ECFAE0" w14:textId="77777777" w:rsidR="00BF77BA" w:rsidRDefault="00BF77BA" w:rsidP="00445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463F" w14:textId="77777777" w:rsidR="00C120D7" w:rsidRDefault="00C120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5769" w14:textId="77777777" w:rsidR="00C120D7" w:rsidRDefault="00C120D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439A" w14:textId="77777777" w:rsidR="00C120D7" w:rsidRDefault="00C120D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5C37" w14:textId="77777777" w:rsidR="00BF77BA" w:rsidRDefault="00BF77BA" w:rsidP="004451D2">
      <w:pPr>
        <w:spacing w:line="240" w:lineRule="auto"/>
      </w:pPr>
      <w:r>
        <w:separator/>
      </w:r>
    </w:p>
  </w:footnote>
  <w:footnote w:type="continuationSeparator" w:id="0">
    <w:p w14:paraId="46172BAE" w14:textId="77777777" w:rsidR="00BF77BA" w:rsidRDefault="00BF77BA" w:rsidP="004451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5A404" w14:textId="77777777" w:rsidR="00C120D7" w:rsidRDefault="00C120D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vertAnchor="page" w:horzAnchor="page" w:tblpX="1759" w:tblpY="625"/>
      <w:tblOverlap w:val="never"/>
      <w:tblW w:w="8955" w:type="dxa"/>
      <w:tblInd w:w="0" w:type="dxa"/>
      <w:tblBorders>
        <w:top w:val="none" w:sz="0" w:space="0" w:color="auto"/>
        <w:left w:val="none" w:sz="0" w:space="0" w:color="auto"/>
        <w:bottom w:val="none" w:sz="0" w:space="0" w:color="auto"/>
        <w:right w:val="none" w:sz="0" w:space="0" w:color="auto"/>
        <w:insideH w:val="nil"/>
        <w:insideV w:val="nil"/>
      </w:tblBorders>
      <w:tblLayout w:type="fixed"/>
      <w:tblCellMar>
        <w:left w:w="0" w:type="dxa"/>
        <w:right w:w="0" w:type="dxa"/>
      </w:tblCellMar>
      <w:tblLook w:val="04A0" w:firstRow="1" w:lastRow="0" w:firstColumn="1" w:lastColumn="0" w:noHBand="0" w:noVBand="1"/>
    </w:tblPr>
    <w:tblGrid>
      <w:gridCol w:w="6461"/>
      <w:gridCol w:w="2494"/>
    </w:tblGrid>
    <w:tr w:rsidR="00C120D7" w14:paraId="6110BC95" w14:textId="77777777" w:rsidTr="00C56939">
      <w:tc>
        <w:tcPr>
          <w:tcW w:w="6464" w:type="dxa"/>
        </w:tcPr>
        <w:p w14:paraId="40C050E0" w14:textId="77777777" w:rsidR="00C120D7" w:rsidRDefault="00C120D7" w:rsidP="00C120D7">
          <w:pPr>
            <w:pStyle w:val="Koptekst"/>
            <w:rPr>
              <w:sz w:val="17"/>
              <w:szCs w:val="17"/>
            </w:rPr>
          </w:pPr>
        </w:p>
      </w:tc>
      <w:tc>
        <w:tcPr>
          <w:tcW w:w="2495" w:type="dxa"/>
        </w:tcPr>
        <w:p w14:paraId="2CEB7C6A" w14:textId="77777777" w:rsidR="00C120D7" w:rsidRDefault="00C120D7" w:rsidP="00C120D7">
          <w:pPr>
            <w:pStyle w:val="Koptekst"/>
            <w:rPr>
              <w:sz w:val="17"/>
              <w:szCs w:val="17"/>
            </w:rPr>
          </w:pPr>
        </w:p>
      </w:tc>
    </w:tr>
    <w:tr w:rsidR="00C120D7" w14:paraId="6BCDC316" w14:textId="77777777" w:rsidTr="00C56939">
      <w:trPr>
        <w:trHeight w:val="216"/>
      </w:trPr>
      <w:tc>
        <w:tcPr>
          <w:tcW w:w="6464" w:type="dxa"/>
          <w:hideMark/>
        </w:tcPr>
        <w:p w14:paraId="5A1F844F" w14:textId="77777777" w:rsidR="00C120D7" w:rsidRDefault="00C120D7" w:rsidP="00C120D7">
          <w:pPr>
            <w:pStyle w:val="Koptekst"/>
          </w:pPr>
          <w:r>
            <w:t>Gemeente Amsterdam</w:t>
          </w:r>
        </w:p>
        <w:p w14:paraId="06239EEC" w14:textId="77777777" w:rsidR="00C120D7" w:rsidRDefault="00C120D7" w:rsidP="00C120D7">
          <w:pPr>
            <w:pStyle w:val="Koptekst"/>
          </w:pPr>
          <w:r>
            <w:t>Europese openbare procedure</w:t>
          </w:r>
        </w:p>
        <w:p w14:paraId="1F947D82" w14:textId="77777777" w:rsidR="00C120D7" w:rsidRDefault="00C120D7" w:rsidP="00C120D7">
          <w:pPr>
            <w:pStyle w:val="Koptekst"/>
          </w:pPr>
          <w:r>
            <w:t>AI 2020- 0044 L</w:t>
          </w:r>
          <w:r w:rsidRPr="002E5488">
            <w:t>evering, onderhoud en wijzigingen aan verkeersregeltoestellen</w:t>
          </w:r>
        </w:p>
      </w:tc>
      <w:tc>
        <w:tcPr>
          <w:tcW w:w="2495" w:type="dxa"/>
          <w:hideMark/>
        </w:tcPr>
        <w:p w14:paraId="1E9F996E" w14:textId="77777777" w:rsidR="00C120D7" w:rsidRDefault="00C120D7" w:rsidP="00C120D7">
          <w:pPr>
            <w:pStyle w:val="Koptekst"/>
          </w:pPr>
        </w:p>
      </w:tc>
    </w:tr>
  </w:tbl>
  <w:p w14:paraId="4FC210B0" w14:textId="77777777" w:rsidR="00C120D7" w:rsidRDefault="00C120D7" w:rsidP="00C120D7">
    <w:pPr>
      <w:pStyle w:val="Koptekst"/>
    </w:pPr>
  </w:p>
  <w:p w14:paraId="630706C7" w14:textId="77777777" w:rsidR="00C120D7" w:rsidRDefault="00C120D7" w:rsidP="00C120D7">
    <w:pPr>
      <w:pStyle w:val="Koptekst"/>
    </w:pPr>
  </w:p>
  <w:p w14:paraId="1F9BEE24" w14:textId="77777777" w:rsidR="00C120D7" w:rsidRDefault="00C120D7" w:rsidP="00C120D7">
    <w:pPr>
      <w:pStyle w:val="Koptekst"/>
    </w:pPr>
  </w:p>
  <w:p w14:paraId="3C0B997E" w14:textId="77777777" w:rsidR="00C120D7" w:rsidRDefault="00C120D7" w:rsidP="00C120D7">
    <w:pPr>
      <w:pStyle w:val="Koptekst"/>
    </w:pPr>
  </w:p>
  <w:p w14:paraId="5E489172" w14:textId="37E7554E" w:rsidR="004451D2" w:rsidRPr="00C120D7" w:rsidRDefault="004451D2" w:rsidP="00C120D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4ED8" w14:textId="77777777" w:rsidR="00C120D7" w:rsidRDefault="00C120D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77A29"/>
    <w:rsid w:val="002070E2"/>
    <w:rsid w:val="002B5524"/>
    <w:rsid w:val="003B3222"/>
    <w:rsid w:val="00424DED"/>
    <w:rsid w:val="004451D2"/>
    <w:rsid w:val="00482A4F"/>
    <w:rsid w:val="00527398"/>
    <w:rsid w:val="00632123"/>
    <w:rsid w:val="007C7213"/>
    <w:rsid w:val="008104C5"/>
    <w:rsid w:val="008402D9"/>
    <w:rsid w:val="009175F9"/>
    <w:rsid w:val="00952DD0"/>
    <w:rsid w:val="009761CF"/>
    <w:rsid w:val="009B0D92"/>
    <w:rsid w:val="00A03098"/>
    <w:rsid w:val="00A14104"/>
    <w:rsid w:val="00A3732E"/>
    <w:rsid w:val="00A53085"/>
    <w:rsid w:val="00AA2476"/>
    <w:rsid w:val="00B82447"/>
    <w:rsid w:val="00BD0C39"/>
    <w:rsid w:val="00BD3F1F"/>
    <w:rsid w:val="00BF77BA"/>
    <w:rsid w:val="00C120D7"/>
    <w:rsid w:val="00CE64B6"/>
    <w:rsid w:val="00E05C0C"/>
    <w:rsid w:val="00E16207"/>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7652C0"/>
  <w15:docId w15:val="{719C2236-37F4-4D64-BD2F-E823CEC91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4451D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451D2"/>
    <w:rPr>
      <w:rFonts w:eastAsia="Calibri"/>
      <w:lang w:eastAsia="en-US"/>
    </w:rPr>
  </w:style>
  <w:style w:type="paragraph" w:styleId="Voettekst">
    <w:name w:val="footer"/>
    <w:basedOn w:val="Standaard"/>
    <w:link w:val="VoettekstChar"/>
    <w:unhideWhenUsed/>
    <w:rsid w:val="004451D2"/>
    <w:pPr>
      <w:tabs>
        <w:tab w:val="center" w:pos="4536"/>
        <w:tab w:val="right" w:pos="9072"/>
      </w:tabs>
      <w:spacing w:line="240" w:lineRule="auto"/>
    </w:pPr>
  </w:style>
  <w:style w:type="character" w:customStyle="1" w:styleId="VoettekstChar">
    <w:name w:val="Voettekst Char"/>
    <w:basedOn w:val="Standaardalinea-lettertype"/>
    <w:link w:val="Voettekst"/>
    <w:rsid w:val="004451D2"/>
    <w:rPr>
      <w:rFonts w:eastAsia="Calibri"/>
      <w:lang w:eastAsia="en-US"/>
    </w:rPr>
  </w:style>
  <w:style w:type="table" w:styleId="Tabelraster">
    <w:name w:val="Table Grid"/>
    <w:basedOn w:val="Standaardtabel"/>
    <w:uiPriority w:val="59"/>
    <w:rsid w:val="00C120D7"/>
    <w:pPr>
      <w:spacing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261012-A22D-4BE7-A857-5A1949500BCE}">
  <ds:schemaRefs>
    <ds:schemaRef ds:uri="http://schemas.microsoft.com/sharepoint/v3/contenttype/forms"/>
  </ds:schemaRefs>
</ds:datastoreItem>
</file>

<file path=customXml/itemProps2.xml><?xml version="1.0" encoding="utf-8"?>
<ds:datastoreItem xmlns:ds="http://schemas.openxmlformats.org/officeDocument/2006/customXml" ds:itemID="{7C9029AC-41CB-43E6-BD50-4507F6A32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EDA2F-6FF2-4510-A741-880F306ACF22}">
  <ds:schemaRefs>
    <ds:schemaRef ds:uri="http://purl.org/dc/terms/"/>
    <ds:schemaRef ds:uri="http://schemas.openxmlformats.org/package/2006/metadata/core-properties"/>
    <ds:schemaRef ds:uri="http://schemas.microsoft.com/office/2006/documentManagement/types"/>
    <ds:schemaRef ds:uri="a3c00aa1-68ae-4e3c-8bd7-0da97e7bbdc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Henk de Waal</cp:lastModifiedBy>
  <cp:revision>10</cp:revision>
  <cp:lastPrinted>2019-06-25T09:05:00Z</cp:lastPrinted>
  <dcterms:created xsi:type="dcterms:W3CDTF">2019-07-10T09:04:00Z</dcterms:created>
  <dcterms:modified xsi:type="dcterms:W3CDTF">2021-09-06T10:46:00Z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